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CB1C" w14:textId="5A3EEFE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4C4FF5">
        <w:t xml:space="preserve"> 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3B47CB1D" w14:textId="77777777" w:rsidR="00C40450" w:rsidRDefault="00C40450" w:rsidP="00C40450">
      <w:r>
        <w:t>Naam en adres van de onderneming:</w:t>
      </w:r>
    </w:p>
    <w:p w14:paraId="3B47CB1E" w14:textId="77777777" w:rsidR="00C40450" w:rsidRDefault="00C40450" w:rsidP="00C40450"/>
    <w:p w14:paraId="3B47CB1F" w14:textId="77777777" w:rsidR="00C40450" w:rsidRDefault="00C40450" w:rsidP="00C40450"/>
    <w:p w14:paraId="3B47CB20" w14:textId="77777777" w:rsidR="00C40450" w:rsidRDefault="00C40450" w:rsidP="00C40450">
      <w:r>
        <w:t>____________________________________________________________________________</w:t>
      </w:r>
    </w:p>
    <w:p w14:paraId="3B47CB21" w14:textId="77777777" w:rsidR="00C40450" w:rsidRDefault="00C40450" w:rsidP="00C40450"/>
    <w:p w14:paraId="3B47CB22" w14:textId="77777777" w:rsidR="00C40450" w:rsidRDefault="00C40450" w:rsidP="00C40450">
      <w:r>
        <w:t>Inschrijvingsnummer Kamer van Koophandel (inschrijvingsnummer van het</w:t>
      </w:r>
    </w:p>
    <w:p w14:paraId="3B47CB23" w14:textId="77777777" w:rsidR="00C40450" w:rsidRDefault="00C40450" w:rsidP="00C40450">
      <w:r>
        <w:t>handelsregister of een overeenkomstig register van het land van vestiging van de</w:t>
      </w:r>
    </w:p>
    <w:p w14:paraId="3B47CB24" w14:textId="77777777" w:rsidR="00C40450" w:rsidRDefault="00C40450" w:rsidP="00C40450">
      <w:r>
        <w:t>onderneming):</w:t>
      </w:r>
    </w:p>
    <w:p w14:paraId="3B47CB25" w14:textId="77777777" w:rsidR="00C40450" w:rsidRDefault="00C40450" w:rsidP="00C40450"/>
    <w:p w14:paraId="3B47CB26" w14:textId="77777777" w:rsidR="00C40450" w:rsidRDefault="00C40450" w:rsidP="00C40450"/>
    <w:p w14:paraId="3B47CB27" w14:textId="77777777" w:rsidR="00C40450" w:rsidRDefault="00C40450" w:rsidP="00C40450">
      <w:r>
        <w:t>____________________________________________________________________________</w:t>
      </w:r>
    </w:p>
    <w:p w14:paraId="3B47CB28" w14:textId="77777777" w:rsidR="00C40450" w:rsidRDefault="00C40450" w:rsidP="00C40450"/>
    <w:p w14:paraId="3B47CB29" w14:textId="77777777" w:rsidR="00C40450" w:rsidRDefault="00C40450" w:rsidP="00C40450"/>
    <w:p w14:paraId="3B47CB2A" w14:textId="77777777" w:rsidR="00C40450" w:rsidRDefault="00C40450" w:rsidP="00C40450">
      <w:r>
        <w:t>Contactpersoon van de onderneming (naam, email, telefoon):</w:t>
      </w:r>
    </w:p>
    <w:p w14:paraId="3B47CB2B" w14:textId="77777777" w:rsidR="00C40450" w:rsidRDefault="00C40450" w:rsidP="00C40450"/>
    <w:p w14:paraId="3B47CB2C" w14:textId="77777777" w:rsidR="00C40450" w:rsidRDefault="00C40450" w:rsidP="00C40450"/>
    <w:p w14:paraId="3B47CB2D" w14:textId="77777777" w:rsidR="00C40450" w:rsidRDefault="00C40450" w:rsidP="00C40450">
      <w:r>
        <w:t>____________________________________________________________________________</w:t>
      </w:r>
    </w:p>
    <w:p w14:paraId="3B47CB2E" w14:textId="77777777" w:rsidR="00C40450" w:rsidRDefault="00C40450" w:rsidP="00C40450"/>
    <w:p w14:paraId="3B47CB2F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3B47CB30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B47CB3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B47CB3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3B47CB33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3B47CB34" w14:textId="77777777" w:rsidR="00C40450" w:rsidRDefault="00C40450" w:rsidP="00C40450"/>
    <w:p w14:paraId="3B47CB35" w14:textId="77777777" w:rsidR="00C40450" w:rsidRDefault="00C40450" w:rsidP="00C40450">
      <w:r>
        <w:t>Na(a)m(en) vertegenwoordigingsbevoegde ondertekenaar(s):</w:t>
      </w:r>
    </w:p>
    <w:p w14:paraId="3B47CB36" w14:textId="77777777" w:rsidR="00C40450" w:rsidRDefault="00C40450" w:rsidP="00C40450"/>
    <w:p w14:paraId="3B47CB37" w14:textId="77777777" w:rsidR="00C40450" w:rsidRDefault="00C40450" w:rsidP="00C40450"/>
    <w:p w14:paraId="3B47CB38" w14:textId="77777777" w:rsidR="00C40450" w:rsidRDefault="00C40450" w:rsidP="00C40450">
      <w:r>
        <w:t>____________________________________________________________________________</w:t>
      </w:r>
    </w:p>
    <w:p w14:paraId="3B47CB39" w14:textId="77777777" w:rsidR="00C40450" w:rsidRDefault="00C40450" w:rsidP="00C40450"/>
    <w:p w14:paraId="3B47CB3A" w14:textId="77777777" w:rsidR="00C40450" w:rsidRDefault="00C40450" w:rsidP="00C40450">
      <w:r>
        <w:t>Datum:</w:t>
      </w:r>
    </w:p>
    <w:p w14:paraId="3B47CB3B" w14:textId="77777777" w:rsidR="00C40450" w:rsidRDefault="00C40450" w:rsidP="00C40450"/>
    <w:p w14:paraId="3B47CB3C" w14:textId="77777777" w:rsidR="00C40450" w:rsidRDefault="00C40450" w:rsidP="00C40450">
      <w:r>
        <w:t>Handtekening(en):</w:t>
      </w:r>
    </w:p>
    <w:p w14:paraId="3B47CB3D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1224278">
    <w:abstractNumId w:val="0"/>
  </w:num>
  <w:num w:numId="2" w16cid:durableId="71631703">
    <w:abstractNumId w:val="4"/>
  </w:num>
  <w:num w:numId="3" w16cid:durableId="1386099651">
    <w:abstractNumId w:val="8"/>
  </w:num>
  <w:num w:numId="4" w16cid:durableId="2098747807">
    <w:abstractNumId w:val="7"/>
  </w:num>
  <w:num w:numId="5" w16cid:durableId="1806504252">
    <w:abstractNumId w:val="0"/>
  </w:num>
  <w:num w:numId="6" w16cid:durableId="2052915850">
    <w:abstractNumId w:val="3"/>
  </w:num>
  <w:num w:numId="7" w16cid:durableId="1878423241">
    <w:abstractNumId w:val="6"/>
  </w:num>
  <w:num w:numId="8" w16cid:durableId="1244610104">
    <w:abstractNumId w:val="5"/>
  </w:num>
  <w:num w:numId="9" w16cid:durableId="1785418841">
    <w:abstractNumId w:val="8"/>
  </w:num>
  <w:num w:numId="10" w16cid:durableId="885678622">
    <w:abstractNumId w:val="7"/>
  </w:num>
  <w:num w:numId="11" w16cid:durableId="209418664">
    <w:abstractNumId w:val="7"/>
  </w:num>
  <w:num w:numId="12" w16cid:durableId="1826896228">
    <w:abstractNumId w:val="7"/>
  </w:num>
  <w:num w:numId="13" w16cid:durableId="152987892">
    <w:abstractNumId w:val="7"/>
  </w:num>
  <w:num w:numId="14" w16cid:durableId="61804757">
    <w:abstractNumId w:val="7"/>
  </w:num>
  <w:num w:numId="15" w16cid:durableId="233516503">
    <w:abstractNumId w:val="7"/>
  </w:num>
  <w:num w:numId="16" w16cid:durableId="1505122633">
    <w:abstractNumId w:val="7"/>
  </w:num>
  <w:num w:numId="17" w16cid:durableId="787703520">
    <w:abstractNumId w:val="7"/>
  </w:num>
  <w:num w:numId="18" w16cid:durableId="28458601">
    <w:abstractNumId w:val="7"/>
  </w:num>
  <w:num w:numId="19" w16cid:durableId="2017464432">
    <w:abstractNumId w:val="5"/>
  </w:num>
  <w:num w:numId="20" w16cid:durableId="35080458">
    <w:abstractNumId w:val="8"/>
  </w:num>
  <w:num w:numId="21" w16cid:durableId="237134587">
    <w:abstractNumId w:val="0"/>
  </w:num>
  <w:num w:numId="22" w16cid:durableId="239413318">
    <w:abstractNumId w:val="3"/>
  </w:num>
  <w:num w:numId="23" w16cid:durableId="1311907496">
    <w:abstractNumId w:val="6"/>
  </w:num>
  <w:num w:numId="24" w16cid:durableId="1859196676">
    <w:abstractNumId w:val="0"/>
  </w:num>
  <w:num w:numId="25" w16cid:durableId="1454178681">
    <w:abstractNumId w:val="0"/>
  </w:num>
  <w:num w:numId="26" w16cid:durableId="123355044">
    <w:abstractNumId w:val="0"/>
  </w:num>
  <w:num w:numId="27" w16cid:durableId="1404645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64774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4C4FF5"/>
    <w:rsid w:val="00527398"/>
    <w:rsid w:val="005914DA"/>
    <w:rsid w:val="00632123"/>
    <w:rsid w:val="008104C5"/>
    <w:rsid w:val="008216A8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247A5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7CB1C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6b54dfc48be65017847843270469506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7dca2e01e05ff3f4883638ec1cd33891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AXWZHS7SHHFZ-945620435-1791</_dlc_DocId>
    <_dlc_DocIdUrl xmlns="02998913-3846-4f08-8ba7-dc1a0ba2527b">
      <Url>https://hoofdstad.sharepoint.com/sites/KB-RE-IB-ILF/_layouts/15/DocIdRedir.aspx?ID=AXWZHS7SHHFZ-945620435-1791</Url>
      <Description>AXWZHS7SHHFZ-945620435-1791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A06885C-0E0A-4D3C-A077-D64A3B420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123882-FF82-403B-8194-D1F19B977D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4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3</cp:revision>
  <dcterms:created xsi:type="dcterms:W3CDTF">2025-12-19T12:32:00Z</dcterms:created>
  <dcterms:modified xsi:type="dcterms:W3CDTF">2025-12-19T12:32:00Z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f35d1795-92c9-480c-a772-45f25c3af0e0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